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8504099" name="019dd31c-443c-7676-ba0d-16dce2b72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440982" name="019dd31c-443c-7676-ba0d-16dce2b722f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1779801" name="019dd31f-f325-7d38-ac90-cb8fe615e4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194040" name="019dd31f-f325-7d38-ac90-cb8fe615e40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2331503" name="019dd321-e720-7859-a2fd-a894582a9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845550" name="019dd321-e720-7859-a2fd-a894582a9fd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2507861" name="019dd326-bb55-7b6b-9620-b2a73d278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417138" name="019dd326-bb55-7b6b-9620-b2a73d278c8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0045353" name="019dd337-a839-7dde-9568-15d6ce95f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197198" name="019dd337-a839-7dde-9568-15d6ce95f70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2628289" name="019dd353-bc91-705b-b8be-d905e99c8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525309" name="019dd353-bc91-705b-b8be-d905e99c815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0601843" name="019dd363-d1bd-7b97-b616-293179b54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64424" name="019dd363-d1bd-7b97-b616-293179b548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0362443" name="019dd36b-3933-731a-b663-c6b711530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817085" name="019dd36b-3933-731a-b663-c6b711530c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82801898" name="019dd36c-79d4-7dc4-9581-41ae9293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720628" name="019dd36c-79d4-7dc4-9581-41ae9293317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1080580" name="019dd374-c3bd-7b76-8e96-d126f84d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219637" name="019dd374-c3bd-7b76-8e96-d126f84d3d0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5998568" name="019dd343-7759-7058-bbc2-cb1d43c24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003309" name="019dd343-7759-7058-bbc2-cb1d43c24b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9618500" name="019dd360-d6e3-7eb5-8625-569000306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014486" name="019dd360-d6e3-7eb5-8625-5690003063a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9097330" name="019dd345-ed34-7cc8-b421-1e77dd424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992690" name="019dd345-ed34-7cc8-b421-1e77dd42488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7045787" name="019dd365-d0b6-7b36-9838-6a04c771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757688" name="019dd365-d0b6-7b36-9838-6a04c771bb4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6169413" name="019dd357-794a-73cf-91f8-b740bd37d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66220" name="019dd357-794a-73cf-91f8-b740bd37d34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5708271" name="019dd359-0116-715f-a4ef-508df143d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506342" name="019dd359-0116-715f-a4ef-508df143d2e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Liegeststaub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657592" name="019dd522-b171-71a8-b3ff-331f7b271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206798" name="019dd522-b171-71a8-b3ff-331f7b271f1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Gerät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Liegeststaub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0797239" name="019dd525-3b95-7796-a667-6e4d16fed4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561235" name="019dd525-3b95-7796-a667-6e4d16fed46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Gerbergut 10, 8762 Sool</w:t>
          </w:r>
        </w:p>
        <w:p>
          <w:pPr>
            <w:spacing w:before="0" w:after="0"/>
          </w:pPr>
          <w:r>
            <w:t>DN 882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